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2612.45.1, 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2612.53.1, 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2612.55.1, 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(113 А) от АДТН = 110 А (номер СРС 2612.7.1, 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2612.15.1, 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(152 А) от АДТН = 110 А (номер СРС 2612.9.1, 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2612.62.1, рисунок К.43.1).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2612.6.1, 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2665.113.1, 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(номер СРС 2612.98.1, 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2612.103.1, 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2612.104.1, 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(номер СРС 2612.117.1, 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(номер СРС 2612.118.1, 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(номер СРС 2612.122.1, 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2612.75.1, 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2612.78.1, 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2612.73.1, 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27514.68.1, 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2665.70.1, рисунок К.254.1).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126 кВ при наибольшем рабочем 126 кВ (номер СРС 2656.70.1, 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130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255 кВ при наибольшем рабочем 252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2656.70.1, 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2665.68.1, 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2677.105.1, 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111 % (968 А) от ДДТН = 873 А, 97 % от АДТН = 1000 А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(номер СРС 2656.105.1, 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169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168 кВ при МДН 177 кВ, АДН 169 кВ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2719.72.1, рисунок К.471.1).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27310.119.1, рисунок К.493.1).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допустимом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102 % (781 А)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АДН 169 кВ (номер СРС 2719.456.1, 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(номер СРС 2612.289.1, 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АДН 169 кВ (номер СРС 2644.309.1, 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АДН 169 кВ (номер СРС 2644.342.1, 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(номер СРС 2631.188.1, 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АДН 169 кВ (номер СРС 27515.350.1, 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27515.194.1, 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(132 А) от АДТН = 110 А (номер СРС 2612.400.1, 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(163 А) от АДТН = 110 А (номер СРС 2612.408.1, 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(181 А) от АДТН = 110 А (номер СРС 2612.410.1, 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(133 А) от АДТН = 110 А (номер СРС 2612.440.1, 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2612.448.1, 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2612.450.1, 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2612.468.1, 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(153 А) от АДТН = 110 А (номер СРС 2612.516.1, 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312 % (344 А) от АДТН = 110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353 % (388 А)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(номер СРС 2612.527.1, 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2612.532.1, 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(номер СРС 2612.533.1, 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2612.475.1, 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2612.483.1, 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2612.491.1, 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(номер СРС 2612.493.1, 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(117 А) от АДТН = 110 А (номер СРС 2612.212.1, 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2612.229.1, 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130 % (143 А) от АДТН = 110 А (номер СРС 2612.237.1, 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(144 А) от АДТН = 110 А (номер СРС 2612.239.1, 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2612.168.1, 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2612.169.1, 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2612.170.1, 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2612.171.1, 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2612.172.1, 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2612.173.1, 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(136 А) от АДТН = 110 А (номер СРС 2612.174.1, 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2612.175.1, 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2612.176.1, 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2612.177.1, 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2612.178.1, 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2612.179.1, 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2612.180.1, 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2612.184.1, 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(номер СРС 2612.186.1, 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2612.188.1, 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(119 А) от АДТН = 110 А (номер СРС 2612.189.1, 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2612.190.1, 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(номер СРС 2612.191.1, 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2612.192.1, 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(номер СРС 2612.193.1, 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(номер СРС 2612.194.1, 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241 % (265 А) от АДТН = 110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2612.196.1, 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(номер СРС 2612.197.1, 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2612.182.1, 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2612.181.1, 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(номер СРС 2612.198.1, 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2612.199.1, 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2612.200.1, 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(115 А) от АДТН = 110 А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2612.161.1, 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2612.162.1, 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2612.163.1, 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2612.164.1, 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2612.183.1, 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2612.165.1, 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2612.160.1, 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2612.166.1, 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127 % (140 А) от АДТН = 110 А (номер СРС 2612.159.1, 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2612.353.1, 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(номер СРС 2612.361.1, 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(183 А) от АДТН = 110 А (номер СРС 2612.363.1, 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168 % (185 А) от АДТН = 110 А (номер СРС 2612.297.1, 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(номер СРС 2612.124.1, 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(номер СРС 2612.371.1, 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(номер СРС 2612.147.1, 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(164 А) от АДТН = 110 А (номер СРС 2612.152.1, 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162 % (179 А) от АДТН = 110 А (номер СРС 2612.154.1, 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(номер СРС 2612.135.1, 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(номер СРС 2612.270.1, 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142 % (156 А) от АДТН = 110 А (номер СРС 2612.272.1, 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172 % (189 А) от АДТН = 110 А (номер СРС 2612.280.1, 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(183 А) от АДТН = 110 А (номер СРС 2612.282.1, рисунок К.159.1).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125 % (761 А) от АДТН = 610 А (номер СРС 2631.255.1, 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131 % (797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АДТН = 640 А (номер СРС 2677.250.1, 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АДТН = 640 А (номер СРС 27716.259.1, 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133 % (760 А) от АДТН = 573 А (номер СРС 2656.255.1, 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137 % (782 А) от АДТН = 573 А (номер СРС 27514.262.1, 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(759 А)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АДТН = 158 А (номер СРС 2631.141.1, 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(255 А) от АДТН = 190 А (номер СРС 27412.154.1, рисунок К.525.1).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(номер СРС 27716.153.1, рисунок К.669.1).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(номер СРС 2677.156.1, 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106 % (200 А) от АДТН = 190 А (номер СРС 2656.153.1, рисунок К.350.1).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124 % (234 А) от АДТН = 190 А (номер СРС 27514.156.1, рисунок К.639.1).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(333 А) от АДТН = 200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190 % (379 А)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128 % (256 А) от АДТН = 200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124 % (755 А) от АДТН = 610 А (номер СРС 2631.255.1, 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130 % (793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АДТН = 640 А (номер СРС 2677.250.1, 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АДТН = 640 А (номер СРС 2677.257.1, 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132 % (757 А) от АДТН = 573 А (номер СРС 2656.255.1, 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136 % (778 А) от АДТН = 573 А (номер СРС 2656.262.1, 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АДН 169 кВ (номер СРС 2719.331.1, 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2612.436.1, 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(номер СРС 2719.456.1, 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2612.244.1, 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АДН 169 кВ (номер СРС 2612.285.1, 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160 кВ при АДН 169 кВ (номер СРС 2612.289.1, 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(номер СРС 27310.331.1, рисунок К.498.1).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АДН 169 кВ (номер СРС 2644.309.1, 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АДН 169 кВ (номер СРС 2644.342.1, 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(номер СРС 27310.309.1, рисунок К.497.1).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156 кВ при АДН 169 кВ (номер СРС 27310.229.1, рисунок К.496.1).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(номер СРС 2631.188.1, 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148 кВ при АДН 169 кВ (номер СРС 27515.350.1, 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(номер СРС 27515.194.1, 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АДН 85 кВ (номер СРС 2631.263.1, 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АДН 85 кВ (номер СРС 2631.216.1, 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(номер СРС 2677.285.1, 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27716.300.1, 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(номер СРС 2665.386.1, 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2677.386.1, 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(номер СРС 2677.387.1, 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2677.388.1, 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(номер СРС 2677.389.1, 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2677.391.1, 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2677.392.1, 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(номер СРС 27716.397.1, 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(номер СРС 2677.396.1, 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(номер СРС 2677.316.1, 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2677.296.1, 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(номер СРС 2677.340.1, 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137 % (259 А) от АДТН = 190 А (номер СРС 2677.484.1, рисунок К.421.1).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(номер СРС 27716.466.1, 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205 % (388 А) от АДТН = 190 А (номер СРС 2677.465.1, 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131 % (249 А) от АДТН = 190 А (номер СРС 2677.468.1, 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(номер СРС 2677.471.1, 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(220 А) от АДТН = 190 А (номер СРС 2677.421.1, 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144 % (273 А) от АДТН = 190 А (номер СРС 2677.424.1, 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(397 А) от АДТН = 376 А (номер СРС 2677.524.1, 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(1015 А) от АДТН = 1000 А (номер СРС 2677.603.1, 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2677.609.1, 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(номер СРС 2677.610.1, 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(1007 А) от АДТН = 1000 А (номер СРС 2677.502.1, 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2677.466.1, 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(1012 А) от АДТН = 1000 А (номер СРС 2677.540.1, 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(1015 А) от АДТН = 1000 А (номер СРС 2677.541.1, 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(1016 А) от АДТН = 1000 А (номер СРС 2677.542.1, 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2677.545.1, 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(номер СРС 2677.546.1, рисунок К.442.1).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